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r="http://schemas.openxmlformats.org/officeDocument/2006/relationships" xmlns:w="http://schemas.openxmlformats.org/wordprocessingml/2006/main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Hobyraum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2778522" name="b74f9d30-28f6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965972" name="b74f9d30-28f6-11f1-a438-65d8134f731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1933407" name="a8a3c21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967868" name="a8a3c210-28fc-11f1-a438-65d8134f731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7287788" name="5c2a77c0-28fd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35606" name="5c2a77c0-28fd-11f1-a438-65d8134f731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6884971" name="faa270f0-28fe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033503" name="faa270f0-28fe-11f1-a438-65d8134f731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4973012" name="f2b29f4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611026" name="f2b29f40-28ff-11f1-a438-65d8134f731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944691" name="80c355e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911552" name="80c355e0-2900-11f1-a438-65d8134f731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0126489" name="97164040-2901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406790" name="97164040-2901-11f1-a438-65d8134f731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7169245" name="38beac50-291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646717" name="38beac50-2918-11f1-a438-65d8134f731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Hobyraum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3631492" name="70956c7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615656" name="70956c70-28f7-11f1-a438-65d8134f731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674248" name="c0e8d4f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60609" name="c0e8d4f0-28fc-11f1-a438-65d8134f731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7436495" name="78f47680-28fd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430260" name="78f47680-28fd-11f1-a438-65d8134f731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0502857" name="0bb276a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143131" name="0bb276a0-2900-11f1-a438-65d8134f731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0234428" name="9a1b867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780307" name="9a1b8670-2900-11f1-a438-65d8134f731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868240" name="680a64d0-28fb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369594" name="680a64d0-28fb-11f1-a438-65d8134f731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9848643" name="59ad2640-28fe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342441" name="59ad2640-28fe-11f1-a438-65d8134f731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5677993" name="3f83190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920135" name="3f831900-28f9-11f1-a438-65d8134f731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9615715" name="d869dbe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694843" name="d869dbe0-28f9-11f1-a438-65d8134f731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3197470" name="75a74eb0-28fa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187551" name="75a74eb0-28fa-11f1-a438-65d8134f731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5210778" name="13605d5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693884" name="13605d50-28ff-11f1-a438-65d8134f731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9271482" name="7d5e6e10-2902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371500" name="7d5e6e10-2902-11f1-a438-65d8134f731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8772464" name="75e6e990-291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360499" name="75e6e990-2917-11f1-a438-65d8134f731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9221737" name="041eb030-291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363871" name="041eb030-2918-11f1-a438-65d8134f731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5487405" name="f6315f6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549194" name="f6315f60-28f7-11f1-a438-65d8134f731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1966524" name="7f5ac200-28fc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012556" name="7f5ac200-28fc-11f1-a438-65d8134f731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Rohreinführung </w:t>
            </w:r>
          </w:p>
        </w:tc>
        <w:tc>
          <w:p>
            <w:pPr>
              <w:spacing w:before="0" w:after="0" w:line="240" w:lineRule="auto"/>
            </w:pPr>
            <w:r>
              <w:t>Rohreinführung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8614314" name="3aaa3630-28f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025524" name="3aaa3630-28f8-11f1-a438-65d8134f73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307528" name="b04c3c70-28f9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917921" name="b04c3c70-28f9-11f1-a438-65d8134f731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2725573" name="7eb1a960-28ff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337980" name="7eb1a960-28ff-11f1-a438-65d8134f731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7015598" name="1fbfac30-2900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835012" name="1fbfac30-2900-11f1-a438-65d8134f731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9303022" name="207b4920-2902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613415" name="207b4920-2902-11f1-a438-65d8134f731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1944949" name="39c60c30-2902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354697" name="39c60c30-2902-11f1-a438-65d8134f731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305246" name="22d37580-28f8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112902" name="22d37580-28f8-11f1-a438-65d8134f731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Hobyraum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87986" name="9cdfc5a0-28f7-11f1-a438-65d8134f7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802893" name="9cdfc5a0-28f7-11f1-a438-65d8134f731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r="http://schemas.openxmlformats.org/officeDocument/2006/relationships" xmlns:w="http://schemas.openxmlformats.org/wordprocessingml/2006/main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r="http://schemas.openxmlformats.org/officeDocument/2006/relationships" xmlns:w="http://schemas.openxmlformats.org/wordprocessingml/2006/main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Haldenstrasse 26, 9327 Tübach</w:t>
          </w:r>
        </w:p>
        <w:p>
          <w:pPr>
            <w:spacing w:before="0" w:after="0"/>
          </w:pPr>
          <w:r>
            <w:t>808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r="http://schemas.openxmlformats.org/officeDocument/2006/relationships" xmlns:w="http://schemas.openxmlformats.org/wordprocessingml/2006/main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r="http://schemas.openxmlformats.org/officeDocument/2006/relationships" xmlns:w="http://schemas.openxmlformats.org/wordprocessingml/2006/main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